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0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200"/>
        <w:gridCol w:w="1400"/>
        <w:gridCol w:w="1400"/>
        <w:gridCol w:w="1600"/>
        <w:gridCol w:w="1900"/>
        <w:gridCol w:w="800"/>
        <w:gridCol w:w="1300"/>
        <w:gridCol w:w="1200"/>
        <w:gridCol w:w="1500"/>
        <w:gridCol w:w="17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Verdacht-Bauteil Nr.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Gebäude/ Ebene/Raum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Einbauort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Material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Bild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Farbe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Schadstoff-verdacht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Proben-bezeichnung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Ergebnis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Bad</w:t>
            </w:r>
          </w:p>
          <w:p>
            <w:pPr>
              <w:spacing w:before="0" w:after="0" w:line="240" w:lineRule="auto"/>
            </w:pPr>
            <w:r>
              <w:t>EG</w:t>
            </w:r>
          </w:p>
        </w:tc>
        <w:tc>
          <w:p>
            <w:pPr>
              <w:spacing w:before="0" w:after="0" w:line="240" w:lineRule="auto"/>
            </w:pPr>
            <w:r>
              <w:t>Boden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2077495911" name="a515c160-1e1c-11f1-b2e4-6742d2fd725c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78054051" name="a515c160-1e1c-11f1-b2e4-6742d2fd725c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Bad</w:t>
            </w:r>
          </w:p>
          <w:p>
            <w:pPr>
              <w:spacing w:before="0" w:after="0" w:line="240" w:lineRule="auto"/>
            </w:pPr>
            <w:r>
              <w:t>EG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617582757" name="b600f670-1e1c-11f1-b2e4-6742d2fd725c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77856807" name="b600f670-1e1c-11f1-b2e4-6742d2fd725c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Bad</w:t>
            </w:r>
          </w:p>
          <w:p>
            <w:pPr>
              <w:spacing w:before="0" w:after="0" w:line="240" w:lineRule="auto"/>
            </w:pPr>
            <w:r>
              <w:t>EG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2128747777" name="cb8d51f0-1e1c-11f1-b2e4-6742d2fd725c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429178045" name="cb8d51f0-1e1c-11f1-b2e4-6742d2fd725c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Fassade</w:t>
            </w:r>
          </w:p>
          <w:p>
            <w:pPr>
              <w:spacing w:before="0" w:after="0" w:line="240" w:lineRule="auto"/>
            </w:pPr>
            <w:r>
              <w:t>EG 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335204686" name="3cdec2c0-1e1e-11f1-b2e4-6742d2fd725c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21613433" name="3cdec2c0-1e1e-11f1-b2e4-6742d2fd725c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Zimmer</w:t>
            </w:r>
          </w:p>
          <w:p>
            <w:pPr>
              <w:spacing w:before="0" w:after="0" w:line="240" w:lineRule="auto"/>
            </w:pPr>
            <w:r>
              <w:t>EG</w:t>
            </w:r>
          </w:p>
        </w:tc>
        <w:tc>
          <w:p>
            <w:pPr>
              <w:spacing w:before="0" w:after="0" w:line="240" w:lineRule="auto"/>
            </w:pPr>
            <w:r>
              <w:t>Boden</w:t>
            </w:r>
          </w:p>
        </w:tc>
        <w:tc>
          <w:p>
            <w:pPr>
              <w:spacing w:before="0" w:after="0" w:line="240" w:lineRule="auto"/>
            </w:pPr>
            <w:r>
              <w:t>Teppichkleber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384462740" name="ea1e7c20-1e1c-11f1-b2e4-6742d2fd725c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5441984" name="ea1e7c20-1e1c-11f1-b2e4-6742d2fd725c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Radiatirennischen </w:t>
            </w:r>
          </w:p>
          <w:p>
            <w:pPr>
              <w:spacing w:before="0" w:after="0" w:line="240" w:lineRule="auto"/>
            </w:pPr>
            <w:r>
              <w:t>EG</w:t>
            </w:r>
          </w:p>
        </w:tc>
        <w:tc>
          <w:p>
            <w:pPr>
              <w:spacing w:before="0" w:after="0" w:line="240" w:lineRule="auto"/>
            </w:pPr>
            <w:r>
              <w:t>Aussenwand</w:t>
            </w:r>
          </w:p>
        </w:tc>
        <w:tc>
          <w:p>
            <w:pPr>
              <w:spacing w:before="0" w:after="0" w:line="240" w:lineRule="auto"/>
            </w:pPr>
            <w:r>
              <w:t>Korkdämmung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514007494" name="124d0b80-1e1d-11f1-b2e4-6742d2fd725c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02211300" name="124d0b80-1e1d-11f1-b2e4-6742d2fd725c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PAK</w:t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Küche und Terrasse</w:t>
            </w:r>
          </w:p>
          <w:p>
            <w:pPr>
              <w:spacing w:before="0" w:after="0" w:line="240" w:lineRule="auto"/>
            </w:pPr>
            <w:r>
              <w:t>EG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sämtlicher Einbau nach 1990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630852535" name="c1c31af0-1e1d-11f1-b2e4-6742d2fd725c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183833583" name="c1c31af0-1e1d-11f1-b2e4-6742d2fd725c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Divers</w:t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Zimmer</w:t>
            </w:r>
          </w:p>
          <w:p>
            <w:pPr>
              <w:spacing w:before="0" w:after="0" w:line="240" w:lineRule="auto"/>
            </w:pPr>
            <w:r>
              <w:t>EG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37168993" name="0256e4d0-1e1d-11f1-b2e4-6742d2fd725c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3246585" name="0256e4d0-1e1d-11f1-b2e4-6742d2fd725c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WC</w:t>
            </w:r>
          </w:p>
          <w:p>
            <w:pPr>
              <w:spacing w:before="0" w:after="0" w:line="240" w:lineRule="auto"/>
            </w:pPr>
            <w:r>
              <w:t>EG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2001874" name="673f42c0-1e1d-11f1-b2e4-6742d2fd725c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96491642" name="673f42c0-1e1d-11f1-b2e4-6742d2fd725c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MaP-9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Wohnbereich</w:t>
            </w:r>
          </w:p>
          <w:p>
            <w:pPr>
              <w:spacing w:before="0" w:after="0" w:line="240" w:lineRule="auto"/>
            </w:pPr>
            <w:r>
              <w:t>EG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056154774" name="1be6d1c0-1e1e-11f1-b2e4-6742d2fd725c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40393521" name="1be6d1c0-1e1e-11f1-b2e4-6742d2fd725c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WC</w:t>
            </w:r>
          </w:p>
          <w:p>
            <w:pPr>
              <w:spacing w:before="0" w:after="0" w:line="240" w:lineRule="auto"/>
            </w:pPr>
            <w:r>
              <w:t>EG</w:t>
            </w:r>
          </w:p>
        </w:tc>
        <w:tc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406900267" name="5ed94c20-1e1d-11f1-b2e4-6742d2fd725c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58691396" name="5ed94c20-1e1d-11f1-b2e4-6742d2fd725c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Eingang</w:t>
            </w:r>
          </w:p>
          <w:p>
            <w:pPr>
              <w:spacing w:before="0" w:after="0" w:line="240" w:lineRule="auto"/>
            </w:pPr>
            <w:r>
              <w:t>EG</w:t>
            </w:r>
          </w:p>
        </w:tc>
        <w:tc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968028571" name="8bb36230-1e1d-11f1-b2e4-6742d2fd725c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469881989" name="8bb36230-1e1d-11f1-b2e4-6742d2fd725c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MaP-10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WC</w:t>
            </w:r>
          </w:p>
          <w:p>
            <w:pPr>
              <w:spacing w:before="0" w:after="0" w:line="240" w:lineRule="auto"/>
            </w:pPr>
            <w:r>
              <w:t>EG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2095953164" name="48365080-1e1d-11f1-b2e4-6742d2fd725c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18963647" name="48365080-1e1d-11f1-b2e4-6742d2fd725c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Eingang</w:t>
            </w:r>
          </w:p>
          <w:p>
            <w:pPr>
              <w:spacing w:before="0" w:after="0" w:line="240" w:lineRule="auto"/>
            </w:pPr>
            <w:r>
              <w:t>EG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Deckputz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465240220" name="019d48fe-83b7-79f2-95a1-daf3ab8c7962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865092893" name="019d48fe-83b7-79f2-95a1-daf3ab8c7962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MaP-13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Zimmer</w:t>
            </w:r>
          </w:p>
          <w:p>
            <w:pPr>
              <w:spacing w:before="0" w:after="0" w:line="240" w:lineRule="auto"/>
            </w:pPr>
            <w:r>
              <w:t>EG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Deckputz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758070163" name="019d4900-761c-7906-96e8-a3651af0e57c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124370418" name="019d4900-761c-7906-96e8-a3651af0e57c"/>
                          <pic:cNvPicPr/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MaP-15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Eingang</w:t>
            </w:r>
          </w:p>
          <w:p>
            <w:pPr>
              <w:spacing w:before="0" w:after="0" w:line="240" w:lineRule="auto"/>
            </w:pPr>
            <w:r>
              <w:t>EG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Grundputz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089490583" name="019d48ff-bbd2-70f7-9882-ec7293461145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538288416" name="019d48ff-bbd2-70f7-9882-ec7293461145"/>
                          <pic:cNvPicPr/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MaP-14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Zimmer</w:t>
            </w:r>
          </w:p>
          <w:p>
            <w:pPr>
              <w:spacing w:before="0" w:after="0" w:line="240" w:lineRule="auto"/>
            </w:pPr>
            <w:r>
              <w:t>EG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Grundputz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36030358" name="019d4901-1ba0-761a-b248-c7b7f8e34e31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12981404" name="019d4901-1ba0-761a-b248-c7b7f8e34e31"/>
                          <pic:cNvPicPr/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MaP-16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</w:tbl>
    <w:sectPr>
      <w:headerReference w:type="default" r:id="rId3"/>
      <w:footerReference w:type="default" r:id="rId21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Bergblumenstrasse 42, 8408 Winterthur</w:t>
          </w:r>
        </w:p>
        <w:p>
          <w:pPr>
            <w:spacing w:before="0" w:after="0"/>
          </w:pPr>
          <w:r>
            <w:t>779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Schadstoffkataster nach VDI 6202 Bl.1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media/document_image_rId12.jpeg" Type="http://schemas.openxmlformats.org/officeDocument/2006/relationships/image" Id="rId12"/>
    <Relationship Target="media/document_image_rId13.jpeg" Type="http://schemas.openxmlformats.org/officeDocument/2006/relationships/image" Id="rId13"/>
    <Relationship Target="media/document_image_rId14.jpeg" Type="http://schemas.openxmlformats.org/officeDocument/2006/relationships/image" Id="rId14"/>
    <Relationship Target="media/document_image_rId15.jpeg" Type="http://schemas.openxmlformats.org/officeDocument/2006/relationships/image" Id="rId15"/>
    <Relationship Target="media/document_image_rId16.jpeg" Type="http://schemas.openxmlformats.org/officeDocument/2006/relationships/image" Id="rId16"/>
    <Relationship Target="media/document_image_rId17.jpeg" Type="http://schemas.openxmlformats.org/officeDocument/2006/relationships/image" Id="rId17"/>
    <Relationship Target="media/document_image_rId18.jpeg" Type="http://schemas.openxmlformats.org/officeDocument/2006/relationships/image" Id="rId18"/>
    <Relationship Target="media/document_image_rId19.jpeg" Type="http://schemas.openxmlformats.org/officeDocument/2006/relationships/image" Id="rId19"/>
    <Relationship Target="media/document_image_rId20.jpeg" Type="http://schemas.openxmlformats.org/officeDocument/2006/relationships/image" Id="rId20"/>
    <Relationship Target="footer.xml" Type="http://schemas.openxmlformats.org/officeDocument/2006/relationships/footer" Id="rId21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